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8503155" name="c1aa3410-f120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202382" name="c1aa3410-f120-11f0-a597-a9395c09ee4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1555846" name="c6949880-f120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6330229" name="c6949880-f120-11f0-a597-a9395c09ee4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145146" name="b3c07070-f126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481731" name="b3c07070-f126-11f0-a597-a9395c09ee4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6534880" name="b8ccb4c0-f126-11f0-a597-a9395c09ee4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70871" name="b8ccb4c0-f126-11f0-a597-a9395c09ee4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Humrigenstrasse 51, 8704 Herrliberg</w:t>
          </w:r>
        </w:p>
        <w:p>
          <w:pPr>
            <w:spacing w:before="0" w:after="0"/>
          </w:pPr>
          <w:r>
            <w:t>634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